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1351067" name="ce021ff0-22a5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054903" name="ce021ff0-22a5-11f1-921c-d92c18dbe49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1530319" name="d32ebd80-22a5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1869432" name="d32ebd80-22a5-11f1-921c-d92c18dbe4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4526365" name="2ea9c6f0-22a6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0151175" name="2ea9c6f0-22a6-11f1-921c-d92c18dbe49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8623255" name="3bb46670-22a6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0786025" name="3bb46670-22a6-11f1-921c-d92c18dbe49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Brandschutz unter Beleuchtung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 unter Beleuchtung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4484855" name="14adb87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768795" name="14adb870-22aa-11f1-921c-d92c18dbe49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9864645" name="1a5ddde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5507818" name="1a5ddde0-22aa-11f1-921c-d92c18dbe49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3752697" name="31f8f52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4821492" name="31f8f520-22aa-11f1-921c-d92c18dbe49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7098526" name="536fda2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651868" name="536fda20-22aa-11f1-921c-d92c18dbe49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Widenmattweg 7, 5617 Tennwil </w:t>
          </w:r>
        </w:p>
        <w:p>
          <w:pPr>
            <w:spacing w:before="0" w:after="0"/>
          </w:pPr>
          <w:r>
            <w:t>765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